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9408866" name="019d4877-687b-7bbe-8fa1-cb0c811bae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59113" name="019d4877-687b-7bbe-8fa1-cb0c811bae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4023770" name="019d488d-e0ef-7b6d-9359-47acef81b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36233" name="019d488d-e0ef-7b6d-9359-47acef81b44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Gross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479598" name="019d4893-416a-7f62-a0ee-3e474f91dd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813" name="019d4893-416a-7f62-a0ee-3e474f91ddf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79014" name="019d48b2-91af-7e8f-9349-8a06e2410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373258" name="019d48b2-91af-7e8f-9349-8a06e24108d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Verkaufsraum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3831752" name="019d48c6-c733-7c72-889b-cdaf90227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238631" name="019d48c6-c733-7c72-889b-cdaf90227bc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0605561" name="019d48d3-37c5-744b-b062-121e0768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12382" name="019d48d3-37c5-744b-b062-121e076807a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 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501517" name="019d48a9-58cb-77c5-ad8b-1553243f4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393435" name="019d48a9-58cb-77c5-ad8b-1553243f47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800841" name="019d4888-eeff-7ecc-9c8b-e13ac4f0d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488237" name="019d4888-eeff-7ecc-9c8b-e13ac4f0d5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819026" name="019d488a-bc98-7395-a0f4-2d776e2fc6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820272" name="019d488a-bc98-7395-a0f4-2d776e2fc60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28675" name="019d48b8-d9b0-7c95-863c-ca37a7a35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98745" name="019d48b8-d9b0-7c95-863c-ca37a7a35a6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Ladenlokal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8927211" name="019d48c4-c926-7b72-9c36-688295e9a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530460" name="019d48c4-c926-7b72-9c36-688295e9a9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46783" name="019d4885-d1f8-7b8c-b745-14eb0497e2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423366" name="019d4885-d1f8-7b8c-b745-14eb0497e27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8617349" name="019d48bc-4b12-73b7-89d6-8a3f618dd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490473" name="019d48bc-4b12-73b7-89d6-8a3f618dd70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883886" name="019d48d0-b767-74dc-bfd1-8e651977d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79778" name="019d48d0-b767-74dc-bfd1-8e651977de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Unter Treppe 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00179" name="019d487a-09de-7165-8e7a-88882ac6c5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174991" name="019d487a-09de-7165-8e7a-88882ac6c5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7912559" name="019d4887-341a-796e-8b7a-eb663cfa6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69268" name="019d4887-341a-796e-8b7a-eb663cfa69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1963078" name="019d4894-e2af-7d18-a1a4-a706b1963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315183" name="019d4894-e2af-7d18-a1a4-a706b1963ae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762210" name="019d48c8-3822-7e3c-940a-982282f45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257317" name="019d48c8-3822-7e3c-940a-982282f459c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264532" name="019d48c1-4419-7ebb-be4d-7872947b9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966314" name="019d48c1-4419-7ebb-be4d-7872947b906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008020" name="019d489b-5a86-7c38-b62a-752e023cc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202693" name="019d489b-5a86-7c38-b62a-752e023cce5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Gross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Decke/Wand 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5308059" name="019d489f-e69c-7844-87c2-3ba3e88fab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191644" name="019d489f-e69c-7844-87c2-3ba3e88fab6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Aussenareal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Bodenbelag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Teerbelag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6884985" name="019d48a5-83c1-7ba8-9ab9-9c8493132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293148" name="019d48a5-83c1-7ba8-9ab9-9c8493132d4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Eingang Halle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Holzzement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706944" name="019d48ac-8cbf-7f93-903e-65d6f36b0a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095288" name="019d48ac-8cbf-7f93-903e-65d6f36b0a9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344823" name="019d48b0-2612-723a-856e-c1ad9a28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840367" name="019d48b0-2612-723a-856e-c1ad9a284e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1538608" name="019d48b5-1d27-7052-a66a-ca4e0df200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064001" name="019d48b5-1d27-7052-a66a-ca4e0df2002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Pausenraum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851166" name="019d48ce-7977-784d-af64-0c089fd67f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14602" name="019d48ce-7977-784d-af64-0c089fd67f0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Pausenraum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4549863" name="019d48ca-f547-7446-8181-8bbc10d97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6691" name="019d48ca-f547-7446-8181-8bbc10d97a5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Garage Gross/klein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Fenster/Garagentor </w:t>
            </w:r>
          </w:p>
        </w:tc>
        <w:tc>
          <w:p>
            <w:pPr>
              <w:spacing w:before="0" w:after="0" w:line="240" w:lineRule="auto"/>
            </w:pPr>
            <w:r>
              <w:t>EG OG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923510" name="019d4878-2cff-7e36-b978-04c670345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647376" name="019d4878-2cff-7e36-b978-04c67034591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Treppenhaus/Gang</w:t>
            </w:r>
          </w:p>
          <w:p>
            <w:pPr>
              <w:spacing w:before="0" w:after="0" w:line="240" w:lineRule="auto"/>
            </w:pPr>
            <w:r>
              <w:t>EG/OG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EG OG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0471759" name="019d48d6-d23c-703a-9169-5427b011d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916268" name="019d48d6-d23c-703a-9169-5427b011d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Damen/Herren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WC OG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3072114" name="019d48d5-05ca-7978-ab4b-84bf7d517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844860" name="019d48d5-05ca-7978-ab4b-84bf7d5177c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 Bettlachstraße 140, 2540 Grenchen</w:t>
          </w:r>
        </w:p>
        <w:p>
          <w:pPr>
            <w:spacing w:before="0" w:after="0"/>
          </w:pPr>
          <w:r>
            <w:t>814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